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到期记录清单</w:t>
      </w:r>
    </w:p>
    <w:p>
      <w:r>
        <w:t>记录编号：FM-010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记录名称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形成日期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到期日期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处置方式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审批人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表单编号：FM-010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